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29DC7944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381DF0">
        <w:t>6.10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35A7C0D9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86103C">
        <w:t>4.3.2.3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2EFCA5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81DF0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81DF0">
        <w:t>Inschrijver</w:t>
      </w:r>
      <w:r w:rsidRPr="00C43595">
        <w:t xml:space="preserve"> mogelijk is zal er toe leiden dat de betreffende referentie niet in de beoordeling meegenomen zal worden. </w:t>
      </w:r>
      <w:r w:rsidR="00381DF0">
        <w:t>Het RAZU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2869E179" w14:textId="77777777" w:rsidTr="52C6A0A1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52C6A0A1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2E960BA9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86103C">
              <w:t>Inschrijver</w:t>
            </w:r>
          </w:p>
        </w:tc>
        <w:tc>
          <w:tcPr>
            <w:tcW w:w="2046" w:type="dxa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52C6A0A1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52C6A0A1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52C6A0A1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52C6A0A1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52C6A0A1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52C6A0A1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52C6A0A1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9C0939B" w14:textId="77777777" w:rsidTr="52C6A0A1">
        <w:tc>
          <w:tcPr>
            <w:tcW w:w="453" w:type="dxa"/>
          </w:tcPr>
          <w:p w14:paraId="169CF08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1DC403B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</w:tcPr>
          <w:p w14:paraId="03CE94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271B9F72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575D272" w14:textId="77777777" w:rsidTr="52C6A0A1">
        <w:tc>
          <w:tcPr>
            <w:tcW w:w="453" w:type="dxa"/>
          </w:tcPr>
          <w:p w14:paraId="1BEB8E2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36BA51A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</w:tcPr>
          <w:p w14:paraId="24DA5BF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6805E6D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26EE70F" w14:textId="77777777" w:rsidTr="52C6A0A1">
        <w:tc>
          <w:tcPr>
            <w:tcW w:w="453" w:type="dxa"/>
          </w:tcPr>
          <w:p w14:paraId="5417416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1B35963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</w:tcPr>
          <w:p w14:paraId="71CF93F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36D47F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3FB3436" w14:textId="77777777" w:rsidTr="52C6A0A1">
        <w:tc>
          <w:tcPr>
            <w:tcW w:w="453" w:type="dxa"/>
          </w:tcPr>
          <w:p w14:paraId="03A30ED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</w:tcPr>
          <w:p w14:paraId="217DAA5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</w:tcPr>
          <w:p w14:paraId="6CFBDF8E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15BC4DA3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817"/>
      </w:tblGrid>
      <w:tr w:rsidR="000D6AE0" w:rsidRPr="00965054" w14:paraId="34E3B2D8" w14:textId="77777777" w:rsidTr="000D6AE0">
        <w:trPr>
          <w:tblHeader/>
        </w:trPr>
        <w:tc>
          <w:tcPr>
            <w:tcW w:w="453" w:type="dxa"/>
          </w:tcPr>
          <w:p w14:paraId="4AA2092C" w14:textId="77777777" w:rsidR="000D6AE0" w:rsidRPr="00B76C96" w:rsidRDefault="000D6AE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0D6AE0" w:rsidRPr="00B76C96" w:rsidRDefault="000D6AE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0D6AE0" w:rsidRPr="00B76C96" w:rsidRDefault="000D6AE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817" w:type="dxa"/>
          </w:tcPr>
          <w:p w14:paraId="01878F40" w14:textId="77777777" w:rsidR="000D6AE0" w:rsidRPr="00B76C96" w:rsidRDefault="000D6AE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0D6AE0" w:rsidRPr="00965054" w14:paraId="60A451F5" w14:textId="77777777" w:rsidTr="000D6AE0">
        <w:tc>
          <w:tcPr>
            <w:tcW w:w="453" w:type="dxa"/>
          </w:tcPr>
          <w:p w14:paraId="1E50E24F" w14:textId="090702C3" w:rsidR="000D6AE0" w:rsidRDefault="000D6AE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755B03">
              <w:rPr>
                <w:bCs/>
              </w:rPr>
              <w:t>2</w:t>
            </w:r>
          </w:p>
        </w:tc>
        <w:tc>
          <w:tcPr>
            <w:tcW w:w="3739" w:type="dxa"/>
          </w:tcPr>
          <w:p w14:paraId="3E5B8FE7" w14:textId="427B18B8" w:rsidR="000D6AE0" w:rsidRPr="00B76C96" w:rsidRDefault="000D6AE0" w:rsidP="009D059B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9D059B" w:rsidRPr="00C721FA">
              <w:t>het als clouddienst ter schikking stellen, inrichten, implementeren en bedrijfsklaar opleveren van een collectiebeheersysteem aan een archiefdienst in Nederland</w:t>
            </w:r>
          </w:p>
        </w:tc>
        <w:tc>
          <w:tcPr>
            <w:tcW w:w="2046" w:type="dxa"/>
          </w:tcPr>
          <w:p w14:paraId="59AC5F24" w14:textId="77777777" w:rsidR="000D6AE0" w:rsidRPr="0081594A" w:rsidRDefault="000D6AE0" w:rsidP="00D84E2D">
            <w:pPr>
              <w:pStyle w:val="BasistekstEmtio"/>
            </w:pPr>
          </w:p>
        </w:tc>
        <w:tc>
          <w:tcPr>
            <w:tcW w:w="8817" w:type="dxa"/>
          </w:tcPr>
          <w:p w14:paraId="44CADA32" w14:textId="77777777" w:rsidR="000D6AE0" w:rsidRPr="0081594A" w:rsidRDefault="000D6AE0" w:rsidP="00D84E2D">
            <w:pPr>
              <w:pStyle w:val="BasistekstEmtio"/>
            </w:pPr>
          </w:p>
        </w:tc>
      </w:tr>
      <w:tr w:rsidR="000D6AE0" w:rsidRPr="00965054" w14:paraId="56FFAB7E" w14:textId="77777777" w:rsidTr="000D6AE0">
        <w:tc>
          <w:tcPr>
            <w:tcW w:w="453" w:type="dxa"/>
          </w:tcPr>
          <w:p w14:paraId="1AE91EE4" w14:textId="75F12517" w:rsidR="000D6AE0" w:rsidRDefault="000D6AE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755B03">
              <w:rPr>
                <w:bCs/>
              </w:rPr>
              <w:t>3</w:t>
            </w:r>
          </w:p>
        </w:tc>
        <w:tc>
          <w:tcPr>
            <w:tcW w:w="3739" w:type="dxa"/>
          </w:tcPr>
          <w:p w14:paraId="3C536087" w14:textId="77777777" w:rsidR="00611CC4" w:rsidRDefault="000D6AE0" w:rsidP="00611CC4">
            <w:pPr>
              <w:pStyle w:val="BasistekstEmtio"/>
            </w:pPr>
            <w:r>
              <w:rPr>
                <w:bCs/>
              </w:rPr>
              <w:t xml:space="preserve">Uit de referentieopdracht blijkt </w:t>
            </w:r>
            <w:r w:rsidRPr="00611CC4">
              <w:t>kennis</w:t>
            </w:r>
            <w:r>
              <w:rPr>
                <w:bCs/>
              </w:rPr>
              <w:t xml:space="preserve"> van en ervaring met </w:t>
            </w:r>
            <w:r w:rsidR="00611CC4" w:rsidRPr="00C721FA">
              <w:t xml:space="preserve">het als clouddienst ter </w:t>
            </w:r>
            <w:r w:rsidR="00611CC4">
              <w:t>be</w:t>
            </w:r>
            <w:r w:rsidR="00611CC4" w:rsidRPr="00C721FA">
              <w:t>schikking stellen, inrichten, implementeren en bedrijfsklaar opleveren van een collectiebeheersysteem aan een archiefdienst in Nederland</w:t>
            </w:r>
            <w:r w:rsidR="00611CC4">
              <w:t xml:space="preserve">, waarin in ieder geval de volgende processen aan de orde waren: </w:t>
            </w:r>
          </w:p>
          <w:p w14:paraId="65AAE512" w14:textId="77777777" w:rsidR="00611CC4" w:rsidRPr="00923B6D" w:rsidRDefault="00611CC4" w:rsidP="00611CC4">
            <w:pPr>
              <w:pStyle w:val="Opsommingnummer1eniveauEmtio"/>
              <w:numPr>
                <w:ilvl w:val="0"/>
                <w:numId w:val="0"/>
              </w:numPr>
              <w:ind w:left="284"/>
            </w:pPr>
            <w:r>
              <w:t xml:space="preserve">- </w:t>
            </w:r>
            <w:commentRangeStart w:id="2"/>
            <w:r>
              <w:t>Het aanvraagproces</w:t>
            </w:r>
          </w:p>
          <w:p w14:paraId="6822CF0F" w14:textId="77777777" w:rsidR="00611CC4" w:rsidRPr="00C721FA" w:rsidRDefault="00611CC4" w:rsidP="00611CC4">
            <w:pPr>
              <w:pStyle w:val="Opsommingnummer1eniveauEmtio"/>
              <w:numPr>
                <w:ilvl w:val="0"/>
                <w:numId w:val="0"/>
              </w:numPr>
              <w:ind w:left="284"/>
            </w:pPr>
            <w:r w:rsidRPr="00923B6D">
              <w:t xml:space="preserve">- Het </w:t>
            </w:r>
            <w:proofErr w:type="spellStart"/>
            <w:r w:rsidRPr="00923B6D">
              <w:t>ingestproces</w:t>
            </w:r>
            <w:proofErr w:type="spellEnd"/>
          </w:p>
          <w:p w14:paraId="1A6E6564" w14:textId="77777777" w:rsidR="00611CC4" w:rsidRPr="009736A2" w:rsidRDefault="00611CC4" w:rsidP="00611CC4">
            <w:pPr>
              <w:pStyle w:val="Opsommingnummer1eniveauEmtio"/>
              <w:numPr>
                <w:ilvl w:val="0"/>
                <w:numId w:val="0"/>
              </w:numPr>
              <w:ind w:left="284"/>
            </w:pPr>
            <w:r w:rsidRPr="009736A2">
              <w:t>- Het beschrijvingsproces</w:t>
            </w:r>
          </w:p>
          <w:p w14:paraId="7C52C01B" w14:textId="7ED18EA9" w:rsidR="000D6AE0" w:rsidRDefault="00611CC4" w:rsidP="00611CC4">
            <w:pPr>
              <w:pStyle w:val="Opsommingnummer1eniveauEmtio"/>
              <w:numPr>
                <w:ilvl w:val="0"/>
                <w:numId w:val="0"/>
              </w:numPr>
              <w:ind w:left="284"/>
            </w:pPr>
            <w:r w:rsidRPr="009736A2">
              <w:t>- Het fysiek beheer van archieven</w:t>
            </w:r>
            <w:commentRangeEnd w:id="2"/>
            <w:r w:rsidRPr="00C721FA">
              <w:rPr>
                <w:rStyle w:val="Verwijzingopmerking"/>
                <w:sz w:val="20"/>
              </w:rPr>
              <w:commentReference w:id="2"/>
            </w:r>
          </w:p>
        </w:tc>
        <w:tc>
          <w:tcPr>
            <w:tcW w:w="2046" w:type="dxa"/>
          </w:tcPr>
          <w:p w14:paraId="0DA0BD41" w14:textId="77777777" w:rsidR="000D6AE0" w:rsidRPr="0081594A" w:rsidRDefault="000D6AE0" w:rsidP="00122BE4">
            <w:pPr>
              <w:pStyle w:val="BasistekstEmtio"/>
            </w:pPr>
          </w:p>
        </w:tc>
        <w:tc>
          <w:tcPr>
            <w:tcW w:w="8817" w:type="dxa"/>
          </w:tcPr>
          <w:p w14:paraId="6A891A63" w14:textId="77777777" w:rsidR="000D6AE0" w:rsidRPr="0081594A" w:rsidRDefault="000D6AE0" w:rsidP="00122BE4">
            <w:pPr>
              <w:pStyle w:val="BasistekstEmtio"/>
            </w:pPr>
          </w:p>
        </w:tc>
      </w:tr>
      <w:tr w:rsidR="000D6AE0" w:rsidRPr="00965054" w14:paraId="58BA2C14" w14:textId="77777777" w:rsidTr="000D6AE0">
        <w:tc>
          <w:tcPr>
            <w:tcW w:w="453" w:type="dxa"/>
          </w:tcPr>
          <w:p w14:paraId="2962F6DD" w14:textId="1F16320B" w:rsidR="000D6AE0" w:rsidRDefault="000D6AE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755B03">
              <w:rPr>
                <w:bCs/>
              </w:rPr>
              <w:t>4</w:t>
            </w:r>
          </w:p>
        </w:tc>
        <w:tc>
          <w:tcPr>
            <w:tcW w:w="3739" w:type="dxa"/>
          </w:tcPr>
          <w:p w14:paraId="54A539F3" w14:textId="19F0534A" w:rsidR="000D6AE0" w:rsidRDefault="000D6AE0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755B03" w:rsidRPr="00C721FA">
              <w:t xml:space="preserve">het succesvol afronden van een </w:t>
            </w:r>
            <w:proofErr w:type="spellStart"/>
            <w:r w:rsidR="00755B03" w:rsidRPr="00C721FA">
              <w:t>datamigratietraject</w:t>
            </w:r>
            <w:proofErr w:type="spellEnd"/>
            <w:r w:rsidR="00755B03" w:rsidRPr="00C721FA">
              <w:t xml:space="preserve"> van een ander </w:t>
            </w:r>
            <w:r w:rsidR="00755B03">
              <w:t>(</w:t>
            </w:r>
            <w:r w:rsidR="00755B03" w:rsidRPr="00C721FA">
              <w:t>collectiebeheer</w:t>
            </w:r>
            <w:r w:rsidR="00755B03">
              <w:t>)</w:t>
            </w:r>
            <w:r w:rsidR="00755B03" w:rsidRPr="00C721FA">
              <w:t>systeem naar het aangeboden collectiebeheersysteem</w:t>
            </w:r>
          </w:p>
        </w:tc>
        <w:tc>
          <w:tcPr>
            <w:tcW w:w="2046" w:type="dxa"/>
          </w:tcPr>
          <w:p w14:paraId="61AD0BEC" w14:textId="77777777" w:rsidR="000D6AE0" w:rsidRPr="0081594A" w:rsidRDefault="000D6AE0" w:rsidP="00122BE4">
            <w:pPr>
              <w:pStyle w:val="BasistekstEmtio"/>
            </w:pPr>
          </w:p>
        </w:tc>
        <w:tc>
          <w:tcPr>
            <w:tcW w:w="8817" w:type="dxa"/>
          </w:tcPr>
          <w:p w14:paraId="46AF451C" w14:textId="77777777" w:rsidR="000D6AE0" w:rsidRPr="0081594A" w:rsidRDefault="000D6AE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1BF2F600" w14:textId="77777777" w:rsidR="00847F35" w:rsidRDefault="00847F35" w:rsidP="003F3547">
      <w:pPr>
        <w:pStyle w:val="BasistekstEmtio"/>
      </w:pPr>
    </w:p>
    <w:sectPr w:rsidR="00847F35" w:rsidSect="00122BE4">
      <w:headerReference w:type="default" r:id="rId15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Bram Klapwijk" w:date="2025-10-27T10:12:00Z" w:initials="BK">
    <w:p w14:paraId="2FC97CF9" w14:textId="77777777" w:rsidR="00611CC4" w:rsidRDefault="00611CC4" w:rsidP="00611CC4">
      <w:pPr>
        <w:pStyle w:val="Tekstopmerking"/>
      </w:pPr>
      <w:r>
        <w:rPr>
          <w:rStyle w:val="Verwijzingopmerking"/>
        </w:rPr>
        <w:annotationRef/>
      </w:r>
      <w:r>
        <w:t>Zie voor een deel van deze processen de beschrijving van de demoprocessen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FC97CF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C4E89F" w16cex:dateUtc="2025-10-27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C97CF9" w16cid:durableId="71C4E8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F6F3" w14:textId="77777777" w:rsidR="00DE6BB3" w:rsidRPr="003F3547" w:rsidRDefault="00DE6BB3" w:rsidP="003F3547">
      <w:pPr>
        <w:pStyle w:val="Voettekst"/>
      </w:pPr>
    </w:p>
  </w:endnote>
  <w:endnote w:type="continuationSeparator" w:id="0">
    <w:p w14:paraId="299FBCAD" w14:textId="77777777" w:rsidR="00DE6BB3" w:rsidRPr="003F3547" w:rsidRDefault="00DE6BB3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0CA3" w14:textId="77777777" w:rsidR="00DE6BB3" w:rsidRPr="003F3547" w:rsidRDefault="00DE6BB3" w:rsidP="003F3547">
      <w:pPr>
        <w:pStyle w:val="Voettekst"/>
      </w:pPr>
    </w:p>
  </w:footnote>
  <w:footnote w:type="continuationSeparator" w:id="0">
    <w:p w14:paraId="410EF0E8" w14:textId="77777777" w:rsidR="00DE6BB3" w:rsidRPr="003F3547" w:rsidRDefault="00DE6BB3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2E0FF7A8" w:rsidR="00122BE4" w:rsidRDefault="00381DF0" w:rsidP="00122BE4">
    <w:pPr>
      <w:pStyle w:val="Koptekst"/>
      <w:jc w:val="right"/>
    </w:pPr>
    <w:r>
      <w:rPr>
        <w:noProof/>
      </w:rPr>
      <w:drawing>
        <wp:inline distT="0" distB="0" distL="0" distR="0" wp14:anchorId="359CB908" wp14:editId="587328F1">
          <wp:extent cx="1188085" cy="1188085"/>
          <wp:effectExtent l="0" t="0" r="0" b="0"/>
          <wp:docPr id="864789129" name="Afbeelding 1" descr="Afbeelding met Lettertype, tekst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4789129" name="Afbeelding 1" descr="Afbeelding met Lettertype, tekst, logo, Graphics&#10;&#10;Door AI gegenereerde inhoud is mogelijk onjuis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8085" cy="1188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am Klapwijk">
    <w15:presenceInfo w15:providerId="AD" w15:userId="S::b.klapwijk@razu.nl::ca7621bd-effe-422e-8920-ae45dd7e03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D6AE0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75"/>
    <w:rsid w:val="002074B2"/>
    <w:rsid w:val="00211531"/>
    <w:rsid w:val="00211760"/>
    <w:rsid w:val="00216489"/>
    <w:rsid w:val="00220A9C"/>
    <w:rsid w:val="002256D8"/>
    <w:rsid w:val="00225889"/>
    <w:rsid w:val="002307B0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1DF0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3A71"/>
    <w:rsid w:val="003F768C"/>
    <w:rsid w:val="004001AF"/>
    <w:rsid w:val="00400A80"/>
    <w:rsid w:val="00410F28"/>
    <w:rsid w:val="0041674F"/>
    <w:rsid w:val="00422CB9"/>
    <w:rsid w:val="0042594D"/>
    <w:rsid w:val="00433053"/>
    <w:rsid w:val="00433F81"/>
    <w:rsid w:val="00441382"/>
    <w:rsid w:val="00451FDB"/>
    <w:rsid w:val="004564A6"/>
    <w:rsid w:val="0045720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21F0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1CC4"/>
    <w:rsid w:val="00612C22"/>
    <w:rsid w:val="00624485"/>
    <w:rsid w:val="006340BD"/>
    <w:rsid w:val="006373F7"/>
    <w:rsid w:val="00637BBC"/>
    <w:rsid w:val="00641E45"/>
    <w:rsid w:val="00647A67"/>
    <w:rsid w:val="00653D01"/>
    <w:rsid w:val="006564F9"/>
    <w:rsid w:val="00657D8A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2479C"/>
    <w:rsid w:val="007358BA"/>
    <w:rsid w:val="007361EE"/>
    <w:rsid w:val="00743326"/>
    <w:rsid w:val="007439B2"/>
    <w:rsid w:val="00750733"/>
    <w:rsid w:val="00750780"/>
    <w:rsid w:val="007525D1"/>
    <w:rsid w:val="00752725"/>
    <w:rsid w:val="00755B03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03C"/>
    <w:rsid w:val="0086137E"/>
    <w:rsid w:val="00865A34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66C61"/>
    <w:rsid w:val="00971786"/>
    <w:rsid w:val="00971B3B"/>
    <w:rsid w:val="009C1976"/>
    <w:rsid w:val="009C2F9E"/>
    <w:rsid w:val="009D059B"/>
    <w:rsid w:val="009D5AE2"/>
    <w:rsid w:val="00A07FEF"/>
    <w:rsid w:val="00A1497C"/>
    <w:rsid w:val="00A20A7B"/>
    <w:rsid w:val="00A21956"/>
    <w:rsid w:val="00A227CD"/>
    <w:rsid w:val="00A348D4"/>
    <w:rsid w:val="00A401A3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9073C"/>
    <w:rsid w:val="00AA2F6F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4DF6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E6BB3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0A17"/>
    <w:rsid w:val="00EB7C66"/>
    <w:rsid w:val="00EC2E1C"/>
    <w:rsid w:val="00EC42E3"/>
    <w:rsid w:val="00EC72BE"/>
    <w:rsid w:val="00ED62BB"/>
    <w:rsid w:val="00EE35E4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0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EF0C075DA5D489F6B3C57C88DC163" ma:contentTypeVersion="11" ma:contentTypeDescription="Create a new document." ma:contentTypeScope="" ma:versionID="211b7b91d1a08705c7aae32753ea1884">
  <xsd:schema xmlns:xsd="http://www.w3.org/2001/XMLSchema" xmlns:xs="http://www.w3.org/2001/XMLSchema" xmlns:p="http://schemas.microsoft.com/office/2006/metadata/properties" xmlns:ns2="34d6b65a-2c9f-4302-b09a-9dbe8d0af24b" xmlns:ns3="ee34d8bf-c728-4232-8eb4-7457ccd1827b" targetNamespace="http://schemas.microsoft.com/office/2006/metadata/properties" ma:root="true" ma:fieldsID="a2af7ae2fa16ea77737b72b5c4d2dc88" ns2:_="" ns3:_="">
    <xsd:import namespace="34d6b65a-2c9f-4302-b09a-9dbe8d0af24b"/>
    <xsd:import namespace="ee34d8bf-c728-4232-8eb4-7457ccd182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6b65a-2c9f-4302-b09a-9dbe8d0a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4d8bf-c728-4232-8eb4-7457ccd1827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bf9b9-3eb9-4588-8f83-beb17fb0fb84}" ma:internalName="TaxCatchAll" ma:showField="CatchAllData" ma:web="ee34d8bf-c728-4232-8eb4-7457ccd18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d6b65a-2c9f-4302-b09a-9dbe8d0af24b">
      <Terms xmlns="http://schemas.microsoft.com/office/infopath/2007/PartnerControls"/>
    </lcf76f155ced4ddcb4097134ff3c332f>
    <TaxCatchAll xmlns="ee34d8bf-c728-4232-8eb4-7457ccd1827b" xsi:nil="true"/>
  </documentManagement>
</p:properties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B4C54-0BDB-458A-8BD3-C96E42F34CA6}"/>
</file>

<file path=customXml/itemProps4.xml><?xml version="1.0" encoding="utf-8"?>
<ds:datastoreItem xmlns:ds="http://schemas.openxmlformats.org/officeDocument/2006/customXml" ds:itemID="{F098DFF2-0921-44B6-A2B2-85AAE811685C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34d6b65a-2c9f-4302-b09a-9dbe8d0af24b"/>
    <ds:schemaRef ds:uri="http://www.w3.org/XML/1998/namespace"/>
    <ds:schemaRef ds:uri="ee34d8bf-c728-4232-8eb4-7457ccd1827b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292</Words>
  <Characters>1999</Characters>
  <Application>Microsoft Office Word</Application>
  <DocSecurity>0</DocSecurity>
  <Lines>52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12</cp:revision>
  <dcterms:created xsi:type="dcterms:W3CDTF">2025-10-17T06:46:00Z</dcterms:created>
  <dcterms:modified xsi:type="dcterms:W3CDTF">2025-10-30T13:09:00Z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0x010100E36EF0C075DA5D489F6B3C57C88DC163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6" name="MediaServiceImageTags">
    <vt:lpwstr/>
  </property>
  <property fmtid="{D5CDD505-2E9C-101B-9397-08002B2CF9AE}" pid="8" name="docLang">
    <vt:lpwstr>nl</vt:lpwstr>
  </property>
</Properties>
</file>